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2221311" name="019e170f-dd59-7c89-aeee-58243ea6c5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3914917" name="019e170f-dd59-7c89-aeee-58243ea6c52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86929225" name="019e1729-abcd-7412-b998-2038aa14653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3850959" name="019e1729-abcd-7412-b998-2038aa14653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72982608" name="019e1711-7d65-7c81-9b21-4bdad8dab5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8285058" name="019e1711-7d65-7c81-9b21-4bdad8dab5c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92024628" name="019e1712-beea-76e1-973d-1d5f277279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7388019" name="019e1712-beea-76e1-973d-1d5f277279a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44199361" name="019e1717-c52c-71d1-bf0f-6bfb357a2c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0684247" name="019e1717-c52c-71d1-bf0f-6bfb357a2c4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Küche/ Esszimmer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0931697" name="019e1713-e41c-763a-b22e-17abd8b162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414747" name="019e1713-e41c-763a-b22e-17abd8b1629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19481642" name="019e1719-4b06-741a-b58f-42ccde68dc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2195004" name="019e1719-4b06-741a-b58f-42ccde68dc5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EG-OG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Gelblicher 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7692187" name="019e1720-200b-76f9-a823-dcdddf7ed0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5492364" name="019e1720-200b-76f9-a823-dcdddf7ed01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Gelblicher 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93417544" name="019e172b-57bc-7581-be01-3e093a3176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3447136" name="019e172b-57bc-7581-be01-3e093a31761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4464981" name="019e172a-5443-7da4-9887-45e3393bdf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7632818" name="019e172a-5443-7da4-9887-45e3393bdf5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Bauerngasse 8, 8872 Weesen</w:t>
          </w:r>
        </w:p>
        <w:p>
          <w:pPr>
            <w:spacing w:before="0" w:after="0"/>
          </w:pPr>
          <w:r>
            <w:t>DN 881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